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Weyermühlestrasse 17, 5630 Muri (Aargau) Aargau</w:t>
          </w:r>
        </w:p>
        <w:p>
          <w:pPr>
            <w:spacing w:before="0" w:after="0"/>
          </w:pPr>
          <w:r>
            <w:t>419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